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7729503" name="019e8e60-a4e0-7306-b29b-3282a19579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1007695" name="019e8e60-a4e0-7306-b29b-3282a195791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7977190" name="019e8e60-e82f-7ecb-9047-0d4b21fc22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7681680" name="019e8e60-e82f-7ecb-9047-0d4b21fc222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Myrthenweg 2, 7000 Chur</w:t>
          </w:r>
        </w:p>
        <w:p>
          <w:pPr>
            <w:spacing w:before="0" w:after="0"/>
          </w:pPr>
          <w:r>
            <w:t>969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